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A5A55" w14:textId="77777777"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 wp14:anchorId="32925F3C" wp14:editId="345C41C3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14:paraId="64C8456B" w14:textId="77777777" w:rsidR="00655558" w:rsidRDefault="00655558" w:rsidP="00655558">
      <w:r>
        <w:t>ten behoeve van</w:t>
      </w:r>
    </w:p>
    <w:p w14:paraId="721C1234" w14:textId="77777777" w:rsidR="00655558" w:rsidRDefault="00655558" w:rsidP="00655558"/>
    <w:p w14:paraId="39F34A27" w14:textId="569E6904" w:rsidR="00655558" w:rsidRPr="00655558" w:rsidRDefault="00874C67" w:rsidP="00655558">
      <w:r>
        <w:rPr>
          <w:rFonts w:eastAsia="Calibri"/>
          <w:b/>
          <w:bCs/>
          <w:sz w:val="24"/>
          <w:szCs w:val="24"/>
          <w:lang w:eastAsia="en-US"/>
        </w:rPr>
        <w:t>AI</w:t>
      </w:r>
      <w:r w:rsidR="00401E90">
        <w:rPr>
          <w:rFonts w:eastAsia="Calibri"/>
          <w:b/>
          <w:bCs/>
          <w:sz w:val="24"/>
          <w:szCs w:val="24"/>
          <w:lang w:eastAsia="en-US"/>
        </w:rPr>
        <w:t>2024-0158</w:t>
      </w:r>
      <w:r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874C67">
        <w:rPr>
          <w:rFonts w:eastAsia="Calibri"/>
          <w:b/>
          <w:bCs/>
          <w:sz w:val="24"/>
          <w:szCs w:val="24"/>
          <w:lang w:eastAsia="en-US"/>
        </w:rPr>
        <w:t xml:space="preserve">Plaatsing, vervanging en verwijdering van </w:t>
      </w:r>
      <w:proofErr w:type="spellStart"/>
      <w:r w:rsidR="00401E90">
        <w:rPr>
          <w:rFonts w:eastAsia="Calibri"/>
          <w:b/>
          <w:bCs/>
          <w:sz w:val="24"/>
          <w:szCs w:val="24"/>
          <w:lang w:eastAsia="en-US"/>
        </w:rPr>
        <w:t>afvalinzamelvoorzieningen</w:t>
      </w:r>
      <w:proofErr w:type="spellEnd"/>
      <w:r w:rsidR="00401E90">
        <w:rPr>
          <w:rFonts w:eastAsia="Calibri"/>
          <w:b/>
          <w:bCs/>
          <w:sz w:val="24"/>
          <w:szCs w:val="24"/>
          <w:lang w:eastAsia="en-US"/>
        </w:rPr>
        <w:t xml:space="preserve"> </w:t>
      </w:r>
      <w:r w:rsidRPr="00874C67">
        <w:rPr>
          <w:rFonts w:eastAsia="Calibri"/>
          <w:b/>
          <w:bCs/>
          <w:sz w:val="24"/>
          <w:szCs w:val="24"/>
          <w:lang w:eastAsia="en-US"/>
        </w:rPr>
        <w:t>en bijkomende werkzaamheden in de gemeente Amsterdam.</w:t>
      </w:r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45709E59" w14:textId="77777777" w:rsidR="00655558" w:rsidRPr="00655558" w:rsidRDefault="00655558" w:rsidP="00655558"/>
    <w:p w14:paraId="0C77908E" w14:textId="77777777" w:rsidR="00655558" w:rsidRPr="00655558" w:rsidRDefault="00655558" w:rsidP="00655558"/>
    <w:p w14:paraId="61F1515B" w14:textId="77777777"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01CAEBA0" w14:textId="77777777" w:rsidR="00655558" w:rsidRPr="00655558" w:rsidRDefault="00655558" w:rsidP="00655558"/>
    <w:p w14:paraId="60BE0B40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75C283F2" w14:textId="77777777" w:rsidR="00655558" w:rsidRPr="00655558" w:rsidRDefault="00655558" w:rsidP="00655558"/>
    <w:p w14:paraId="424CC8C2" w14:textId="77777777"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16BE9F68" w14:textId="77777777" w:rsidR="00655558" w:rsidRPr="00655558" w:rsidRDefault="00655558" w:rsidP="00655558"/>
    <w:p w14:paraId="29F625F6" w14:textId="77777777"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631B054A" w14:textId="77777777" w:rsidR="00655558" w:rsidRPr="00655558" w:rsidRDefault="00655558" w:rsidP="00655558"/>
    <w:p w14:paraId="1EA6C732" w14:textId="77777777"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7F347E6F" w14:textId="77777777" w:rsidR="00655558" w:rsidRPr="00655558" w:rsidRDefault="00655558" w:rsidP="00655558">
      <w:r w:rsidRPr="00655558">
        <w:t xml:space="preserve">ter zake van deze inschrijving rechtsgeldig vertegenwoordigt. </w:t>
      </w:r>
    </w:p>
    <w:p w14:paraId="1BE36E26" w14:textId="77777777" w:rsidR="00655558" w:rsidRPr="00655558" w:rsidRDefault="00655558" w:rsidP="00655558"/>
    <w:p w14:paraId="7F056B29" w14:textId="77777777" w:rsidR="00655558" w:rsidRPr="00655558" w:rsidRDefault="00655558" w:rsidP="00655558"/>
    <w:p w14:paraId="0DED0F6A" w14:textId="77777777" w:rsidR="00655558" w:rsidRPr="00655558" w:rsidRDefault="00655558" w:rsidP="00655558"/>
    <w:p w14:paraId="5A751160" w14:textId="77777777" w:rsidR="00655558" w:rsidRPr="00655558" w:rsidRDefault="00655558" w:rsidP="00655558"/>
    <w:p w14:paraId="58286EBC" w14:textId="77777777" w:rsidR="00655558" w:rsidRPr="00655558" w:rsidRDefault="00655558" w:rsidP="00655558">
      <w:r w:rsidRPr="00655558">
        <w:t>Handtekening:</w:t>
      </w:r>
    </w:p>
    <w:p w14:paraId="222CFA7D" w14:textId="77777777" w:rsidR="000B46D8" w:rsidRDefault="000B46D8"/>
    <w:sectPr w:rsidR="000B46D8" w:rsidSect="00177A29">
      <w:foot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421EE3" w14:textId="77777777"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14:paraId="6FCA480E" w14:textId="77777777"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DC2CD" w14:textId="77777777" w:rsidR="00B85C3F" w:rsidRDefault="007A5DEA">
    <w:pPr>
      <w:pStyle w:val="Voettekst"/>
      <w:rPr>
        <w:sz w:val="18"/>
        <w:szCs w:val="18"/>
      </w:rPr>
    </w:pPr>
    <w:r>
      <w:rPr>
        <w:sz w:val="18"/>
        <w:szCs w:val="18"/>
      </w:rPr>
      <w:t>Conform Model K uit het ARW 2016</w:t>
    </w:r>
  </w:p>
  <w:p w14:paraId="2DE72052" w14:textId="77777777" w:rsidR="00CC26E3" w:rsidRDefault="00CC26E3" w:rsidP="00CC26E3">
    <w:pPr>
      <w:pStyle w:val="Voettekst"/>
      <w:rPr>
        <w:sz w:val="18"/>
        <w:szCs w:val="18"/>
      </w:rPr>
    </w:pPr>
  </w:p>
  <w:p w14:paraId="16CFA85B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8DBA27" w14:textId="77777777"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14:paraId="5D7A9444" w14:textId="77777777"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8293321">
    <w:abstractNumId w:val="0"/>
  </w:num>
  <w:num w:numId="2" w16cid:durableId="1221405449">
    <w:abstractNumId w:val="2"/>
  </w:num>
  <w:num w:numId="3" w16cid:durableId="240221431">
    <w:abstractNumId w:val="6"/>
  </w:num>
  <w:num w:numId="4" w16cid:durableId="1350253714">
    <w:abstractNumId w:val="5"/>
  </w:num>
  <w:num w:numId="5" w16cid:durableId="1775665131">
    <w:abstractNumId w:val="0"/>
  </w:num>
  <w:num w:numId="6" w16cid:durableId="37438223">
    <w:abstractNumId w:val="1"/>
  </w:num>
  <w:num w:numId="7" w16cid:durableId="1194462144">
    <w:abstractNumId w:val="4"/>
  </w:num>
  <w:num w:numId="8" w16cid:durableId="1063606565">
    <w:abstractNumId w:val="3"/>
  </w:num>
  <w:num w:numId="9" w16cid:durableId="1098987567">
    <w:abstractNumId w:val="6"/>
  </w:num>
  <w:num w:numId="10" w16cid:durableId="456797452">
    <w:abstractNumId w:val="5"/>
  </w:num>
  <w:num w:numId="11" w16cid:durableId="3482127">
    <w:abstractNumId w:val="5"/>
  </w:num>
  <w:num w:numId="12" w16cid:durableId="700203001">
    <w:abstractNumId w:val="5"/>
  </w:num>
  <w:num w:numId="13" w16cid:durableId="232862743">
    <w:abstractNumId w:val="5"/>
  </w:num>
  <w:num w:numId="14" w16cid:durableId="1509560590">
    <w:abstractNumId w:val="5"/>
  </w:num>
  <w:num w:numId="15" w16cid:durableId="639458395">
    <w:abstractNumId w:val="5"/>
  </w:num>
  <w:num w:numId="16" w16cid:durableId="1571773973">
    <w:abstractNumId w:val="5"/>
  </w:num>
  <w:num w:numId="17" w16cid:durableId="682822738">
    <w:abstractNumId w:val="5"/>
  </w:num>
  <w:num w:numId="18" w16cid:durableId="1402101176">
    <w:abstractNumId w:val="5"/>
  </w:num>
  <w:num w:numId="19" w16cid:durableId="1798721802">
    <w:abstractNumId w:val="3"/>
  </w:num>
  <w:num w:numId="20" w16cid:durableId="1205362949">
    <w:abstractNumId w:val="6"/>
  </w:num>
  <w:num w:numId="21" w16cid:durableId="1692023271">
    <w:abstractNumId w:val="0"/>
  </w:num>
  <w:num w:numId="22" w16cid:durableId="1751271440">
    <w:abstractNumId w:val="1"/>
  </w:num>
  <w:num w:numId="23" w16cid:durableId="1464349654">
    <w:abstractNumId w:val="4"/>
  </w:num>
  <w:num w:numId="24" w16cid:durableId="129248325">
    <w:abstractNumId w:val="0"/>
  </w:num>
  <w:num w:numId="25" w16cid:durableId="1744526447">
    <w:abstractNumId w:val="0"/>
  </w:num>
  <w:num w:numId="26" w16cid:durableId="196314835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558"/>
    <w:rsid w:val="000B46D8"/>
    <w:rsid w:val="00177A29"/>
    <w:rsid w:val="002B5524"/>
    <w:rsid w:val="003B3222"/>
    <w:rsid w:val="00401E90"/>
    <w:rsid w:val="00424DED"/>
    <w:rsid w:val="00482A4F"/>
    <w:rsid w:val="00527398"/>
    <w:rsid w:val="00632123"/>
    <w:rsid w:val="00655558"/>
    <w:rsid w:val="0071775B"/>
    <w:rsid w:val="00753339"/>
    <w:rsid w:val="007A5DEA"/>
    <w:rsid w:val="008104C5"/>
    <w:rsid w:val="008402D9"/>
    <w:rsid w:val="00874C67"/>
    <w:rsid w:val="009175F9"/>
    <w:rsid w:val="009761CF"/>
    <w:rsid w:val="0098265A"/>
    <w:rsid w:val="009B0D92"/>
    <w:rsid w:val="00A03098"/>
    <w:rsid w:val="00A3732E"/>
    <w:rsid w:val="00A53085"/>
    <w:rsid w:val="00B85C3F"/>
    <w:rsid w:val="00BD0C39"/>
    <w:rsid w:val="00CC26E3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79691D3"/>
  <w15:docId w15:val="{8A1EA02F-3520-490D-904D-535ADFA8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EB5CC0D7E215468B02B80CD3903CB9" ma:contentTypeVersion="15" ma:contentTypeDescription="Een nieuw document maken." ma:contentTypeScope="" ma:versionID="5a11ce70716baa2dc0b29b9bc03f17a7">
  <xsd:schema xmlns:xsd="http://www.w3.org/2001/XMLSchema" xmlns:xs="http://www.w3.org/2001/XMLSchema" xmlns:p="http://schemas.microsoft.com/office/2006/metadata/properties" xmlns:ns2="547d0072-3082-4803-9370-49d44b2b7a54" xmlns:ns3="451ceeed-c77b-4a37-aea6-85893f5a9fb4" xmlns:ns4="b83470f1-2532-421b-9737-2fcc89948147" targetNamespace="http://schemas.microsoft.com/office/2006/metadata/properties" ma:root="true" ma:fieldsID="4c4c4cbe8473ec01dd403de7eec40f33" ns2:_="" ns3:_="" ns4:_="">
    <xsd:import namespace="547d0072-3082-4803-9370-49d44b2b7a54"/>
    <xsd:import namespace="451ceeed-c77b-4a37-aea6-85893f5a9fb4"/>
    <xsd:import namespace="b83470f1-2532-421b-9737-2fcc899481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Location" minOccurs="0"/>
                <xsd:element ref="ns2:MediaLengthInSecond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d0072-3082-4803-9370-49d44b2b7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623c499-aab2-4738-8b2e-8e2d043c2e1b}" ma:internalName="TaxCatchAll" ma:showField="CatchAllData" ma:web="b83470f1-2532-421b-9737-2fcc899481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3470f1-2532-421b-9737-2fcc8994814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3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D3208007886D42B32600F106DE7B6B" ma:contentTypeVersion="4" ma:contentTypeDescription="Een nieuw document maken." ma:contentTypeScope="" ma:versionID="b71b05967432d1079446924b52aad08d">
  <xsd:schema xmlns:xsd="http://www.w3.org/2001/XMLSchema" xmlns:xs="http://www.w3.org/2001/XMLSchema" xmlns:p="http://schemas.microsoft.com/office/2006/metadata/properties" xmlns:ns2="0db02a18-a939-43c3-893d-24e5035eb987" targetNamespace="http://schemas.microsoft.com/office/2006/metadata/properties" ma:root="true" ma:fieldsID="932360bd800bd9d5ba2685d7c0514e25" ns2:_="">
    <xsd:import namespace="0db02a18-a939-43c3-893d-24e5035eb9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b02a18-a939-43c3-893d-24e5035eb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C76D61-01CC-4D39-BD39-A0A7F14F683C}"/>
</file>

<file path=customXml/itemProps2.xml><?xml version="1.0" encoding="utf-8"?>
<ds:datastoreItem xmlns:ds="http://schemas.openxmlformats.org/officeDocument/2006/customXml" ds:itemID="{3ED853C3-DE46-4DB4-B97D-93EB288555CC}"/>
</file>

<file path=customXml/itemProps3.xml><?xml version="1.0" encoding="utf-8"?>
<ds:datastoreItem xmlns:ds="http://schemas.openxmlformats.org/officeDocument/2006/customXml" ds:itemID="{E20F16A1-4A31-447C-AEF4-095111BC5A50}"/>
</file>

<file path=customXml/itemProps4.xml><?xml version="1.0" encoding="utf-8"?>
<ds:datastoreItem xmlns:ds="http://schemas.openxmlformats.org/officeDocument/2006/customXml" ds:itemID="{A8A407D3-8F1D-4397-B4AA-5412118668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Bekooij, Nick</cp:lastModifiedBy>
  <cp:revision>4</cp:revision>
  <dcterms:created xsi:type="dcterms:W3CDTF">2017-07-12T08:57:00Z</dcterms:created>
  <dcterms:modified xsi:type="dcterms:W3CDTF">2024-10-16T10:47:00Z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0x010100F0D3208007886D42B32600F106DE7B6B</vt:lpwstr>
  </property>
  <property fmtid="{D5CDD505-2E9C-101B-9397-08002B2CF9AE}" pid="3" name="_dlc_DocIdItemGuid">
    <vt:lpwstr>645ecccb-494e-490a-b6a7-d32ff0f13beb</vt:lpwstr>
  </property>
</Properties>
</file>